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Генетика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Генетика | Записей: 2</w:t>
      </w:r>
    </w:p>
    <w:p>
      <w:r>
        <w:br w:type="page"/>
      </w:r>
    </w:p>
    <w:p>
      <w:pPr>
        <w:pStyle w:val="Heading1"/>
      </w:pPr>
      <w:r>
        <w:t>Генетика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Обратилась мать ребенка для уточнения диагноза у сына. Мальчик 1,5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отставание в росте и моторном и развитии, тугоподвижность суставов.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затрудненное носовое дыхание. В первые месяцы жизни диагностирована дисплазия тазобедренных суставов, двустороння паховая грыжа. В 1,5 года – пупочная грыжа. Моторное развитие с задержкой: самостоятельно сидит с 1 года, ходит с поддержкой. Задержка роста.</w:t>
      </w:r>
    </w:p>
    <w:p>
      <w:pPr>
        <w:spacing w:after="58"/>
      </w:pPr>
      <w:r>
        <w:rPr>
          <w:b w:val="0"/>
          <w:i w:val="0"/>
        </w:rPr>
        <w:t>На втором году жизни появилась тугоподвижность суставов. В 1,5 года консультирован офтальмологом, установлено помутнение роговицы.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2 беременности, родился в срок, при рождении масса 3950г, длина 55см. Оценка по шкале АПГАР 7/8б. Родился в удовлетворительном состоянии.</w:t>
      </w:r>
    </w:p>
    <w:p>
      <w:pPr>
        <w:spacing w:after="58"/>
      </w:pPr>
      <w:r>
        <w:rPr>
          <w:b w:val="0"/>
          <w:i w:val="0"/>
        </w:rPr>
        <w:t>Генеалогический анамнез: брак не кровнородственный, родословная не отягощена. Родители здоровы. Старший брат 10 лет клинически здоров.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73 см (менее 3 центеля), вес 11,5 кг (50 центель), окружность головы 52 см (более 97 центеля). Грубые черты лица (широкая переносица, гипоплазия средней трети лица, пухлые губы, приоткрытый рот, макроглоссия), тугоподвижность и контрактуры локтевых и коленных суставов, увеличение размеров живота, пупочная грыжа, увеличение печени ({plus}3 см из под края реберной дуги), двусторонняя паховая грыжа.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Наиболее вероятным предполагаемым клиническим диагнозом в данной ситуации является заболевание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мукополисахаридозов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наследственных миопатий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гликогенозов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нарушений митохондриального бета-окисления жирных кислот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мукополисахаридозов</w:t>
      </w:r>
    </w:p>
    <w:p>
      <w:pPr>
        <w:ind w:left="504"/>
      </w:pPr>
      <w:r>
        <w:rPr>
          <w:b w:val="0"/>
          <w:i/>
        </w:rPr>
        <w:t>Комментарии: Сочетание клинических проявлений в виде грубых черт лица, тугоподвижности суставов, задержки роста, макрокрании, помутнения роговицы, грыж позволяет врачу предположить мукополисахаридоз и является основанием для дальнейшего обследования.</w:t>
        <w:br/>
        <w:br/>
        <w:t>Методические рекомендации по ранней диагностике мукополисаардозов, 2019г. (стр. 10-11)</w:t>
        <w:br/>
        <w:br/>
        <w:t>Комментарии: Основные клинические проявления: грубые черты лица, умственная отсталость, помутнение роговицы, тугоподвижность суставов [1-3].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диагноза, первым этапом, наиболее целесообразно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исследование желчных кислот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спектра аминокислот мочи методом хроматографии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исследование экскреции гликозаминогликонов (дерматансульфата и гепарансульфата) с мочой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исследование активности лиозосомных ферментов (гидролаз)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исследование экскреции меди с мочой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кариотипирование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экскреции гликозаминогликонов (дерматансульфата и гепарансульфата) с мочой; исследование активности лиозосомных ферментов (гидролаз)</w:t>
      </w:r>
    </w:p>
    <w:p>
      <w:pPr>
        <w:ind w:left="504"/>
      </w:pPr>
      <w:r>
        <w:rPr>
          <w:b w:val="0"/>
          <w:i/>
        </w:rPr>
        <w:t>Комментарии: Пациентам с подозрением на мукополисахаридоз первым этапом обследования рекомендовано исследование экскреции дерматансульфата и гепарансульфата с мочой. Эти показатели являются основными лабораторным критериями Мукополисахаридоза 1 типа (МПС 1 типа): определяется повышенный уровень дерматансульфата и гепарансульфата в моче.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Комментарии: показатели активности ферментов лизосом являются основными лабораторными критериями МПС. У пациентов с МПС I типа определяется снижение активности альфа-L-идуронидазы.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Результаты обследования</w:t>
      </w:r>
    </w:p>
    <w:p>
      <w:pPr>
        <w:pStyle w:val="Heading3"/>
      </w:pPr>
      <w:r>
        <w:t>4.1. Исследование экскреции гликозаминогликонов (дерматансульфата и гепарансульфата) с мочой</w:t>
      </w:r>
    </w:p>
    <w:p>
      <w:pPr>
        <w:spacing w:after="58"/>
      </w:pPr>
      <w:r>
        <w:rPr>
          <w:b w:val="0"/>
          <w:i w:val="0"/>
        </w:rPr>
        <w:t>По результатам одномерного электрофореза гликозаминогликанов выявлена повышенная экскреция гепарансульфата и дерматансульфата с мочой, что характерно для МПС I, II и VII типов</w:t>
      </w:r>
    </w:p>
    <w:p>
      <w:pPr>
        <w:pStyle w:val="Heading3"/>
      </w:pPr>
      <w:r>
        <w:t>4.2. Исследование активности лиозосомных ферментов (гидролаз)</w:t>
      </w:r>
    </w:p>
    <w:p>
      <w:pPr>
        <w:spacing w:after="58"/>
      </w:pPr>
      <w:r>
        <w:rPr>
          <w:b w:val="0"/>
          <w:i w:val="0"/>
        </w:rPr>
        <w:t>По результатам исследования выявлено резкое снижение активности альфа-идуронидазы до 0,03 мкМ/л/ч (норма 1-25 мкМ/л/ч)</w:t>
      </w:r>
    </w:p>
    <w:p>
      <w:pPr>
        <w:pStyle w:val="Heading2"/>
      </w:pPr>
      <w:r>
        <w:t>3. Алгоритм молекулярно-генетического обследования (диагноза)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уточнения диагноза на втором этапе показано проведение молекулярно-генетическое исследование гена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 xml:space="preserve">_PAH_ (OMIM: * </w:t>
      </w:r>
      <w:hyperlink r:id="rId13">
        <w:r>
          <w:rPr>
            <w:color w:val="0F766E"/>
            <w:u w:val="single"/>
          </w:rPr>
          <w:t>612349</w:t>
        </w:r>
      </w:hyperlink>
      <w:r>
        <w:rPr>
          <w:b w:val="0"/>
          <w:i w:val="0"/>
        </w:rPr>
        <w:t>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 xml:space="preserve">_IDUA_ (OMIM:* </w:t>
      </w:r>
      <w:hyperlink r:id="rId14">
        <w:r>
          <w:rPr>
            <w:color w:val="0F766E"/>
            <w:u w:val="single"/>
          </w:rPr>
          <w:t>252800</w:t>
        </w:r>
      </w:hyperlink>
      <w:r>
        <w:rPr>
          <w:b/>
          <w:i w:val="0"/>
          <w:color w:val="0F766E"/>
          <w:highlight w:val="yellow"/>
        </w:rPr>
        <w:t>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 xml:space="preserve">_GALK1_ (OMIM: * </w:t>
      </w:r>
      <w:hyperlink r:id="rId15">
        <w:r>
          <w:rPr>
            <w:color w:val="0F766E"/>
            <w:u w:val="single"/>
          </w:rPr>
          <w:t>604313</w:t>
        </w:r>
      </w:hyperlink>
      <w:r>
        <w:rPr>
          <w:b w:val="0"/>
          <w:i w:val="0"/>
        </w:rPr>
        <w:t>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 xml:space="preserve">_GALE_ (OMIM: * </w:t>
      </w:r>
      <w:hyperlink r:id="rId16">
        <w:r>
          <w:rPr>
            <w:color w:val="0F766E"/>
            <w:u w:val="single"/>
          </w:rPr>
          <w:t>606953</w:t>
        </w:r>
      </w:hyperlink>
      <w:r>
        <w:rPr>
          <w:b w:val="0"/>
          <w:i w:val="0"/>
        </w:rPr>
        <w:t>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 xml:space="preserve">_IDUA_ (OMIM:* </w:t>
      </w:r>
      <w:hyperlink r:id="rId14">
        <w:r>
          <w:rPr>
            <w:color w:val="0F766E"/>
            <w:u w:val="single"/>
          </w:rPr>
          <w:t>252800</w:t>
        </w:r>
      </w:hyperlink>
      <w:r>
        <w:rPr>
          <w:b/>
          <w:i w:val="0"/>
        </w:rPr>
        <w:t>)</w:t>
      </w:r>
    </w:p>
    <w:p>
      <w:pPr>
        <w:ind w:left="504"/>
      </w:pPr>
      <w:r>
        <w:rPr>
          <w:b w:val="0"/>
          <w:i/>
        </w:rPr>
        <w:t>Ребенку с клинико- лабораторными данными мукоплисахаридоза рекомендовано проведение молекулярно-генетического исследования: выявление мутаций в гене _IDUA_, кодирующем aльфа-L-идуронидазу.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Результаты молекулярно-генетического исследования гена</w:t>
      </w:r>
    </w:p>
    <w:p>
      <w:pPr>
        <w:pStyle w:val="Heading3"/>
      </w:pPr>
      <w:r>
        <w:t>6.1. IDUA (OMIM:* 252800)</w:t>
      </w:r>
    </w:p>
    <w:p>
      <w:pPr>
        <w:spacing w:after="58"/>
      </w:pPr>
      <w:r>
        <w:rPr>
          <w:b w:val="0"/>
          <w:i w:val="0"/>
        </w:rPr>
        <w:t xml:space="preserve">Методом прямого автоматического секвенирования проведен полный анализ гена _IDUA_ (OMIM:* </w:t>
      </w:r>
      <w:hyperlink r:id="rId14">
        <w:r>
          <w:rPr>
            <w:color w:val="0F766E"/>
            <w:u w:val="single"/>
          </w:rPr>
          <w:t>252800</w:t>
        </w:r>
      </w:hyperlink>
      <w:r>
        <w:rPr>
          <w:b w:val="0"/>
          <w:i w:val="0"/>
        </w:rPr>
        <w:t>; NM_000199.3) в экзоне 2 гена _IDUA_ выявлен вариант нуклеотидной последовательности c.208C&gt;T (Gln70TER) в гомозиготном состоянии. Вариант описан как патогенный в базе данных по мутациям HGMD (CM930424).</w:t>
      </w:r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основании полученных результатов клинико-лабораторных исследований пробанду установлен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Мукополисахаридоз 1 типа. Синдром Гурлер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Гликогеновая болезнь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Галактоземия 1 типа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Мукополисахаридоз 2 типа. Синдром Хантера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Мукополисахаридоз 1 типа. Синдром Гурлер</w:t>
      </w:r>
    </w:p>
    <w:p>
      <w:pPr>
        <w:ind w:left="504"/>
      </w:pPr>
      <w:r>
        <w:rPr>
          <w:b w:val="0"/>
          <w:i/>
        </w:rPr>
        <w:t>Комментарии: Диагноз МПС I устанавливается на основании совокупности клинических данных, результатов лабораторного исследования и молекулярно-генетического анализа.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pStyle w:val="Heading3"/>
      </w:pPr>
      <w:r>
        <w:t>8.1. Мукополисахаридоз 1 типа. Синдром Гурлер</w:t>
      </w:r>
    </w:p>
    <w:p>
      <w:pPr>
        <w:pStyle w:val="Heading2"/>
      </w:pPr>
      <w:r>
        <w:t>5. Профилактика (медико-генетическое консультирование)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 xml:space="preserve">Тип наследования мукополисахаридоза 1 типа (OMIM:* </w:t>
      </w:r>
      <w:hyperlink r:id="rId19">
        <w:r>
          <w:rPr>
            <w:color w:val="0F766E"/>
            <w:u w:val="single"/>
          </w:rPr>
          <w:t>607014</w:t>
        </w:r>
      </w:hyperlink>
      <w:r>
        <w:rPr>
          <w:b w:val="0"/>
          <w:i w:val="0"/>
        </w:rPr>
        <w:t>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аутосомно-рецессивный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X-сцепленный доминантный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X-сцепленный рецессивный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аутосомно-доминантный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аутосомно-рецессивный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Риск повторного рождения больного ребёнка с этим заболеванием в обследованной семье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составляет 15% независимо от пола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составляет 50% независимо от пола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составляет 25% независимо от пола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составляет 25% независимо от пола</w:t>
      </w:r>
    </w:p>
    <w:p>
      <w:pPr>
        <w:ind w:left="504"/>
      </w:pPr>
      <w:r>
        <w:rPr>
          <w:b w:val="0"/>
          <w:i/>
        </w:rPr>
        <w:t>В случае аутосомно-рецессивных заболеваний, рекуррентный риск составляет 25%</w:t>
        <w:br/>
        <w:br/>
        <w:t>При аутосомно-рецессивном заболевании родители являются гетерозиготными носителями мутантного гена</w:t>
        <w:br/>
        <w:br/>
        <w:t>Комментарий: Аутосомно-рецессивный тип наследования характеризуется передачей заболевания от здоровых родителей детям с вероятностью 25%</w:t>
        <w:br/>
        <w:br/>
        <w:t>Генетика. Учебник для вузов/Под. ред. академ. РАМН В.И. Иванова. - М.: ИКЦ «Академкнига», 2006, 2007 - 639 с.:ил., стр. 453, стр. 455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данном браке с высоким риском Мукополисахаридоза I типа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дальнейшее деторождение противопоказано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дальнейшее деторождение рекомендуется с использованием донорских половых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пренатальная диагностика не показана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рекомендовано проведение пренатальной диагностики при наступлении следующей беременности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рекомендовано проведение пренатальной диагностики при наступлении следующей беременности</w:t>
      </w:r>
    </w:p>
    <w:p>
      <w:pPr>
        <w:ind w:left="504"/>
      </w:pPr>
      <w:r>
        <w:rPr>
          <w:b w:val="0"/>
          <w:i/>
        </w:rPr>
        <w:t>Комментарии: Пренатальная диагностика рекомендована для любой последующей беременности в семьях, отягощенных хотя бы одним случаем МПСI.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Трансплантации костного мозга (ТКМ) пациентам с мукополисахаридозом 1 типа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рекомендована до достижения 2-х летнего возраста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рекомендована после 10 летнего возраста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рекомендована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рекомендована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рекомендована до достижения 2-х летнего возраста</w:t>
      </w:r>
    </w:p>
    <w:p>
      <w:pPr>
        <w:ind w:left="504"/>
      </w:pPr>
      <w:r>
        <w:rPr>
          <w:b w:val="0"/>
          <w:i/>
        </w:rPr>
        <w:t>Комментарии: Рекомендовано проведение трансплантации костного мозга пациентам с МПС 1 с фенотипом Гурлер синдрома до достижения возраста двух лет. ТКМ ведет к уменьшению размеров печени и селезенки, улучшению функций дыхательной и сердечно–сосудистой систем.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Всем детям с мукополисахаридозом 1 типа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ферментзаместительной терапии ларонидазой из расчета 100 ЕД/кг в виде в/в инфузии еженедельно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трансплантации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диетотерапии с исключением казеинсодержащих продуктов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ферментзаместительной терапии ларонидазой из расчета 100 ЕД/кг в виде в/в инфузии еженедельно</w:t>
      </w:r>
    </w:p>
    <w:p>
      <w:pPr>
        <w:ind w:left="504"/>
      </w:pPr>
      <w:r>
        <w:rPr>
          <w:b w:val="0"/>
          <w:i/>
        </w:rPr>
        <w:t>Комментарии: Рекомендовано проведение ферментной заместительной терапии (ФЗТ). ФЗТ проводится ларонидазой (код ATX A16AB05).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Комментарии: в 1 мл раствора содержится 100 ЕД (приблизительно 0,58 мг) ларонидазы. Это рекомбинантная форма человеческой альфа-L-идуронидазы, производимая с использованием технологии рекомбинантной ДНК в клеточной культуре китайских хомячков. ФЗТ предназначена для восстановления уровня энзиматической активности, достаточного для гидролиза накопленных гликозаминогликанов и для предотвращения их дальнейшего накопления. После введения ларонидаза быстро выводится из системного кровотока и поглощается клетками, поступая в их лизосомы через маннозо-6-фосфатные рецепторы. Рекомендованный режим дозирования: еженедельное введение в дозе 100 ЕД/кг в виде в/в инфузии.</w:t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Фермент заместительная терапия детям с трансплантацией костного мозга (ТКМ)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противопоказана из-за возможных аллергических реакций и роста антител к ферменту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проводится только до проведения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проводится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ind w:left="504"/>
      </w:pPr>
      <w:r>
        <w:rPr>
          <w:b w:val="0"/>
          <w:i/>
        </w:rPr>
        <w:t>Комментарии: фермент заместительную терапию ларонидазой можно использовать перед трансплантацией костного мозга, непосредственно после нее, а также после трансплантации.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Пациентам с мукополисахаридозом 1 типа, реабилитационные мероприятия и физиотерапия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показаны с 5-летнего возраста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показаны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показаны и разрабатываются индивидуально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показаны пациентам, не получающим фермент заместительную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показаны и разрабатываются индивидуально</w:t>
      </w:r>
    </w:p>
    <w:p>
      <w:pPr>
        <w:ind w:left="504"/>
      </w:pPr>
      <w:r>
        <w:rPr>
          <w:b w:val="0"/>
          <w:i/>
        </w:rPr>
        <w:t>Комментарии: Пациенту с мукополисахаридозом I типа физиотерапевтом и врачом-ЛФК разрабатывается индивидуальный курс реабилитации, включающий массаж, лечебную физкультуру, физиотерапевтические процедуры (магнитотерапию, термотерапию, ударно-волновую терапию, метод биологической обратной связи и другие процедуры).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Комментарии: Реабилитационные курсы (массаж, ЛФК, физиопроцедуры, психолого–педагогическая помощь) желательно проводить в условиях дневного стационара проводится с частотой 3-4 раза в год, длительность – определяется тяжестью состояния и ответом на проводимые мероприятия.</w:t>
        <w:br/>
        <w:br/>
      </w:r>
      <w:hyperlink r:id="rId2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Пациентам с мукополисахаридозом 1 типа, в том числе получающим фермент заместительную терапию, симптоматическая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показана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показана только в стационарных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показана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показана до назначения фермент заместительной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показана</w:t>
      </w:r>
    </w:p>
    <w:p>
      <w:pPr>
        <w:ind w:left="504"/>
      </w:pPr>
      <w:r>
        <w:rPr>
          <w:b w:val="0"/>
          <w:i/>
        </w:rPr>
        <w:t>Комментарии: Заболевание имеет мультисистемную природу и необратимые, прогрессирующие клинические проявления, что обусловливает необходимость наблюдения не только узкими специалистами (оториноларингологами, хирургами-ортопедами, офтальмологами, кардиологами, пульмонологами, невропатологами, стоматологами), но и физиотерапевтами, логопедами, психологами и работниками паллиативных служб.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Генетика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2"/>
      </w:pPr>
      <w:r>
        <w:t>2. Ситуация</w:t>
      </w:r>
    </w:p>
    <w:p>
      <w:pPr>
        <w:spacing w:after="58"/>
      </w:pPr>
      <w:r>
        <w:rPr>
          <w:b w:val="0"/>
          <w:i w:val="0"/>
        </w:rPr>
        <w:t>Родители обратились к врачу-генетику по поводу уточнения диагноза у сына в возрасте 5 лет. На консультацию ребёнка направил участковый педиатр.</w:t>
      </w:r>
    </w:p>
    <w:p>
      <w:pPr>
        <w:pStyle w:val="Heading3"/>
      </w:pPr>
      <w:r>
        <w:t>2.1. Жалобы</w:t>
      </w:r>
    </w:p>
    <w:p>
      <w:pPr>
        <w:spacing w:after="58"/>
      </w:pPr>
      <w:r>
        <w:rPr>
          <w:b w:val="0"/>
          <w:i w:val="0"/>
        </w:rPr>
        <w:t>На задержку моторного и речевого развития.</w:t>
      </w:r>
    </w:p>
    <w:p>
      <w:pPr>
        <w:pStyle w:val="Heading3"/>
      </w:pPr>
      <w:r>
        <w:t>2.2. Анамнез заболевания</w:t>
      </w:r>
    </w:p>
    <w:p>
      <w:pPr>
        <w:spacing w:after="58"/>
      </w:pPr>
      <w:r>
        <w:rPr>
          <w:b w:val="0"/>
          <w:i w:val="0"/>
        </w:rPr>
        <w:t>Психо-речевое и моторное развитие с задержкой.</w:t>
      </w:r>
    </w:p>
    <w:p>
      <w:pPr>
        <w:spacing w:after="58"/>
      </w:pPr>
      <w:r>
        <w:rPr>
          <w:b w:val="0"/>
          <w:i w:val="0"/>
        </w:rPr>
        <w:t>Моторное развитие: голову держит с 2,5 мес., сидит с 10 мес. (после курса массажа), ползает с 11 мес., ходит самостоятельно с 2 лет.</w:t>
      </w:r>
    </w:p>
    <w:p>
      <w:pPr>
        <w:spacing w:after="58"/>
      </w:pPr>
      <w:r>
        <w:rPr>
          <w:b w:val="0"/>
          <w:i w:val="0"/>
        </w:rPr>
        <w:t>Психо-речевое развитие: первые слова в 2 года, с 3,5 лет фразовая речь.</w:t>
      </w:r>
    </w:p>
    <w:p>
      <w:pPr>
        <w:spacing w:after="58"/>
      </w:pPr>
      <w:r>
        <w:rPr>
          <w:b w:val="0"/>
          <w:i w:val="0"/>
        </w:rPr>
        <w:t>Знает родителей, просьбы выполняет не все.</w:t>
      </w:r>
    </w:p>
    <w:p>
      <w:pPr>
        <w:pStyle w:val="Heading3"/>
      </w:pPr>
      <w:r>
        <w:t>2.3. Анамнез жизни</w:t>
      </w:r>
    </w:p>
    <w:p>
      <w:pPr>
        <w:spacing w:after="58"/>
      </w:pPr>
      <w:r>
        <w:rPr>
          <w:b w:val="0"/>
          <w:i w:val="0"/>
        </w:rPr>
        <w:t>Ребенок от первой беременности, протекавшей физиологически. Родители молоды и здоровы: мать – 28лет, отец – 29 лет, в кровном родстве не состоят.</w:t>
      </w:r>
    </w:p>
    <w:p>
      <w:pPr>
        <w:spacing w:after="58"/>
      </w:pPr>
      <w:r>
        <w:rPr>
          <w:b w:val="0"/>
          <w:i w:val="0"/>
        </w:rPr>
        <w:t>Роды в срок, самостоятельные. Вес при рождении 3600г, рост – 51 см. Закричал сразу. Оценка по шкале Апгар 8/9 баллов. Выписаны домой в срок.</w:t>
      </w:r>
    </w:p>
    <w:p>
      <w:pPr>
        <w:spacing w:after="58"/>
      </w:pPr>
      <w:r>
        <w:rPr>
          <w:b w:val="0"/>
          <w:i w:val="0"/>
        </w:rPr>
        <w:t>Раннее развитие с задержкой.</w:t>
      </w:r>
    </w:p>
    <w:p>
      <w:pPr>
        <w:pStyle w:val="Heading3"/>
      </w:pPr>
      <w:r>
        <w:t>2.4. Объективный статус</w:t>
      </w:r>
    </w:p>
    <w:p>
      <w:pPr>
        <w:spacing w:after="58"/>
      </w:pPr>
      <w:r>
        <w:rPr>
          <w:b w:val="0"/>
          <w:i w:val="0"/>
        </w:rPr>
        <w:t>На приеме пробанд – мальчик, 5 лет. Рост на момент осмотра – 106 см (25-50 центиль), вес – 16 кг (10-25 центиль), окружность головы – 54 см (97 центиль).</w:t>
      </w:r>
    </w:p>
    <w:p>
      <w:r>
        <w:drawing>
          <wp:inline xmlns:a="http://schemas.openxmlformats.org/drawingml/2006/main" xmlns:pic="http://schemas.openxmlformats.org/drawingml/2006/picture">
            <wp:extent cx="5303520" cy="415515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3bade72810295e1155d5dfd6c98e3b9c8c05424.gif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1551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 фотографии-1 в объективном статусе представлены такие фенотипические признаки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асимметрия лица, выступающий лоб, широкая спинка носа, вывернутая нижняя губа, крипторхизм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узкое лицо, скошенный лоб, клювовидный нос, узкая нижняя губа, макроорхизм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диспропорция лицевой и мозговой части черепа, узкий лоб, аплазия спинки носа, выступающая верхняя губа, гипоспадия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плоское лицо, широкий лоб, выступающая переносица, расщелина губы, гипогонадизм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асимметрия лица, выступающий лоб, широкая спинка носа, вывернутая нижняя губа, крипторхизм</w:t>
      </w:r>
    </w:p>
    <w:p>
      <w:pPr>
        <w:ind w:left="504"/>
      </w:pPr>
      <w:r>
        <w:rPr>
          <w:b w:val="0"/>
          <w:i/>
        </w:rPr>
        <w:t>ТЕРМИНОЛОГИЧЕСКИЙ СЛОВАРЬ</w:t>
        <w:br/>
        <w:br/>
        <w:t>Козлова С.И., Демикова Н.С. НАСЛЕДСТВЕННЫЕ СИНДРОМЫ И МЕДИКО-ГЕНЕТИЧЕСКОЕ КОНСУЛЬТИРОВАНИЕ:Атлас-справочник.3-е изд., перераб. и дополн. М.: Т-во научных изданий КМК; Авторская академия. 2007. 448с., 236 ил.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фотографии-2 в объективном статусе обнаружено нарушение строения кистей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полидактилии и синдактилии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контрактур межфаланговых суставов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клинодактилии мизинцев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брахидактилии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контрактур межфаланговых суставов</w:t>
      </w:r>
    </w:p>
    <w:p>
      <w:pPr>
        <w:ind w:left="504"/>
      </w:pPr>
      <w:r>
        <w:rPr>
          <w:b w:val="0"/>
          <w:i/>
        </w:rPr>
        <w:t>ТЕРМИНОЛОГИЧЕСКИЙ СЛОВАРЬ</w:t>
        <w:br/>
        <w:br/>
        <w:t>Козлова С.И., Демикова Н.С. НАСЛЕДСТВЕННЫЕ СИНДРОМЫ И МЕДИКО-ГЕНЕТИЧЕСКОЕ КОНСУЛЬТИРОВАНИЕ:Атлас-справочник.3-е изд., перераб. и дополн. М.: Т-во научных изданий КМК; Авторская академия. 2007. 448с., 236 ил.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данные анамнеза, особенности фенотипа, наиболее вероятным предполагаемым диагнозом является заболевание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хромосомных синдромов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соединительно-тканных дисплазий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гипоксически-ишемических поражений ЦНС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наследственных болезней обмена веществ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хромосомных синдромов</w:t>
      </w:r>
    </w:p>
    <w:p>
      <w:pPr>
        <w:ind w:left="504"/>
      </w:pPr>
      <w:r>
        <w:rPr>
          <w:b w:val="0"/>
          <w:i/>
        </w:rPr>
        <w:t>С клинической точки зрения числовые нарушения аутосом характеризуются следующими основными признаками:</w:t>
        <w:br/>
        <w:br/>
        <w:t>* внутриутробная или постнатальная задержка роста;</w:t>
        <w:br/>
        <w:br/>
        <w:t>* комплекс дисморфических нарушений, особенно аномалий лица, дистальных отделов конечностей и половых органов;</w:t>
        <w:br/>
        <w:br/>
        <w:t>* врожденные пороки развития внутренних органов, чаще всего – множественные;</w:t>
        <w:br/>
        <w:br/>
        <w:t>* нарушения умственного развития.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22. стр. 568). ISBN 978-5-9704-2231-1</w:t>
      </w:r>
    </w:p>
    <w:p>
      <w:pPr>
        <w:pStyle w:val="Heading2"/>
      </w:pPr>
      <w:r>
        <w:t>2. Алгоритм молекулярно-генетического обследования (диагноза)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подтверждения диагноза в данном случае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лактата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тандемную масс-спектрометрию (анализ спектра ацилкарнитинов и аминокислот в сухом пятне крови)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кариотипа лимфоцитов периферической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кариотипа лимфоцитов периферической крови</w:t>
      </w:r>
    </w:p>
    <w:p>
      <w:pPr>
        <w:ind w:left="504"/>
      </w:pPr>
      <w:r>
        <w:rPr>
          <w:b w:val="0"/>
          <w:i/>
        </w:rPr>
        <w:t>Комментарий 1: Клинические показания для постнатального исследования конститутивного кариотипа (периферическая кровь, фибробласты)</w:t>
        <w:br/>
        <w:br/>
        <w:t>У пациента:</w:t>
        <w:br/>
        <w:br/>
        <w:t>* Множественные врожденные пороки развития</w:t>
        <w:br/>
        <w:br/>
        <w:t>* Множественные микроаномалии развития</w:t>
        <w:br/>
        <w:br/>
        <w:t>* Низкий вес при рождении</w:t>
        <w:br/>
        <w:br/>
        <w:t>* Умственная отсталость, отставание в психомоторном развитии</w:t>
        <w:br/>
        <w:br/>
        <w:t>* Выраженные отклонения в росте (низкий рост, высокий рост) и размерах головы (микроцефалия, макроцефалия)</w:t>
        <w:br/>
        <w:br/>
        <w:t>* Отставание в физическом и половом развитии</w:t>
        <w:br/>
        <w:br/>
        <w:t>Кузнецова Т.В., Шилова Н.В., Творогова М.Г., Харченко Т.В., Лебедев И.Н., Антоненко В.Г. Практические рекомендации по обеспечению качества и надежности цитогенетических исследований. Медицинская генетика 2019; 18(5): 3-27 (стр. 23).</w:t>
        <w:br/>
        <w:br/>
        <w:t>Комментарий 2: …основные показания для проведения цитогенетической диагностики………</w:t>
        <w:br/>
        <w:br/>
        <w:t>* Существование у ребёнка множественных врождённых пороков развития.</w:t>
        <w:br/>
        <w:br/>
        <w:t>* Задержка умственного и физического развития ребенка;</w:t>
        <w:br/>
        <w:br/>
        <w:t>* Подозрение на хромосомную болезнь на основании клинических симптомов.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453). ISBN 978-5-9704-2231-1</w:t>
        <w:br/>
        <w:br/>
        <w:t>Комментарий 3: Использование стандартного метафазного анализа дифференциально окрашенных хромосом обеспечивает достаточно эффективную диагностику числовых аномалий хромосом и ряда структурных аберраций.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– М.: ГЭОТАР-Медиа. 2012.-936 с. (стр. 458-459)</w:t>
      </w:r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Анализ кариотипа лимфоцитов периферической крови</w:t>
      </w:r>
    </w:p>
    <w:p>
      <w:pPr>
        <w:spacing w:after="58"/>
      </w:pPr>
      <w:r>
        <w:rPr>
          <w:b w:val="0"/>
          <w:i w:val="0"/>
        </w:rPr>
        <w:t>mos 47,ХY,+8[4]/ 46,ХY[26]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Дополнительным методом для подтверждения диагноза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FISH-анализ с центромеро-специфичным ДНК-зондом на центромерную область 8 хромосомы на прямых препаратах лимфоцитов периферической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хромосомный микроматричный анализ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мультицветное сегментирование 8-хромосомы (mBAND)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экзомное секвенирование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FISH-анализ с центромеро-специфичным ДНК-зондом на центромерную область 8 хромосомы на прямых препаратах лимфоцитов периферической крови</w:t>
      </w:r>
    </w:p>
    <w:p>
      <w:pPr>
        <w:ind w:left="504"/>
      </w:pPr>
      <w:r>
        <w:rPr>
          <w:b w:val="0"/>
          <w:i/>
        </w:rPr>
        <w:t>Комментарии: Клиническим показанием для проведения исследования FISH- методом является:</w:t>
        <w:br/>
        <w:br/>
        <w:t>-- клинические признаки, позволяющие предположить мозаицизм по определенному хромосомному синдрому;</w:t>
        <w:br/>
        <w:br/>
        <w:t>-- подозрение на хромосомную аномалию при стандартном цитогенетическом исследовании.</w:t>
        <w:br/>
        <w:br/>
        <w:t>Результаты данных FISH-исследования на интерфазных ядрах (на прямых, некультивируемых клетках крови)дают информацию о количестве гибридизационных сигналов.</w:t>
        <w:br/>
        <w:br/>
        <w:t>Цитогенетические методы диагностики хромосомных болезней Методическое пособие для врачей. Е.К. Гинтер, Т.В. Золотухина, В.Г. Антоненко, Н.В. Шилова, Т.Г. Цветкова, Л.Ю. Жулева, с. 45, с. 59</w:t>
      </w:r>
    </w:p>
    <w:p>
      <w:pPr>
        <w:pStyle w:val="Heading2"/>
      </w:pPr>
      <w:r>
        <w:t>9. Результаты обследования</w:t>
      </w:r>
    </w:p>
    <w:p>
      <w:pPr>
        <w:pStyle w:val="Heading3"/>
      </w:pPr>
      <w:r>
        <w:t>9.1. FISH-анализ с центромеро-специфичным ДНК-зондом на центромерную область 8 хромосомы на прямых препаратах лимфоцитов периферической крови</w:t>
      </w:r>
    </w:p>
    <w:p>
      <w:pPr>
        <w:spacing w:after="58"/>
      </w:pPr>
      <w:r>
        <w:rPr>
          <w:b w:val="0"/>
          <w:i w:val="0"/>
        </w:rPr>
        <w:t>nuc ish ((CEP8)x3)[60]/((CEP8)x2)[140], т.е. при анализе интерфазных ядер (200) выявлен мозаицизм по хромосоме 8:</w:t>
      </w:r>
    </w:p>
    <w:p>
      <w:pPr>
        <w:spacing w:after="58"/>
      </w:pPr>
      <w:r>
        <w:rPr>
          <w:b w:val="0"/>
          <w:i w:val="0"/>
        </w:rPr>
        <w:t>в 30% ядер обнаружено по три копии центромерного района хромосомы 8 в каждом ядре, что может соответствовать кариотипу 47,ХY,+8;</w:t>
      </w:r>
    </w:p>
    <w:p>
      <w:pPr>
        <w:spacing w:after="58"/>
      </w:pPr>
      <w:r>
        <w:rPr>
          <w:b w:val="0"/>
          <w:i w:val="0"/>
        </w:rPr>
        <w:t>в 70% ядер обнаружено по две копии центромерного района хромосомы 8 в каждом ядре, что может соответствовать кариотипу 46,ХY.</w:t>
      </w:r>
    </w:p>
    <w:p>
      <w:pPr>
        <w:pStyle w:val="Heading2"/>
      </w:pPr>
      <w:r>
        <w:t>3.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Окончательным клиническим диагнозом в данной клинической ситуации является синдром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Лежена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Дауна, мозаичная форма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Ангельмана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Трисомии 8 хромосомы, мозаичная форма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Трисомии 8 хромосомы, мозаичная форма</w:t>
      </w:r>
    </w:p>
    <w:p>
      <w:pPr>
        <w:ind w:left="504"/>
      </w:pPr>
      <w:r>
        <w:rPr>
          <w:b w:val="0"/>
          <w:i/>
        </w:rPr>
        <w:t>Комментарии: При мозаичной форме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Gardner RJM, Sutherland GR. Chromosome Abnormalities and Genetic Counselling. Oxford University Press. 2011; 4: р. 31-33</w:t>
        <w:br/>
        <w:br/>
        <w:t>Бочков, Н.П. Наследственные болезни/ Н.П. Бочков, Е.К. Гинтер, В.П. Пузырев. - М.:ГЭОТАР Медиа, 2012. - с. 556</w:t>
      </w:r>
    </w:p>
    <w:p>
      <w:pPr>
        <w:pStyle w:val="Heading2"/>
      </w:pPr>
      <w:r>
        <w:t>11. Диагноз</w:t>
      </w:r>
    </w:p>
    <w:p>
      <w:pPr>
        <w:pStyle w:val="Heading3"/>
      </w:pPr>
      <w:r>
        <w:t>11.1. Трисомия 8 хромосомы, мозаичная форма</w:t>
      </w:r>
    </w:p>
    <w:p>
      <w:pPr>
        <w:pStyle w:val="Heading2"/>
      </w:pPr>
      <w:r>
        <w:t>4. Профилактика (медико-генетическое консультирование)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случае планирования супружеской парой дальнейшего деторождения, родителям пробанда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показано молекулярное кариотипирование (array-CGH)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необходимо назначить экзомное секвенирование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необходимо назначить исследование кариотипа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дополнительное обследование не показано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дополнительное обследование не показано</w:t>
      </w:r>
    </w:p>
    <w:p>
      <w:pPr>
        <w:ind w:left="504"/>
      </w:pPr>
      <w:r>
        <w:rPr>
          <w:b w:val="0"/>
          <w:i/>
        </w:rPr>
        <w:t>Комментарии: При мозаичной форме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У родителей в кариотипе нет никаких изменений, ситуация носит случайный характер.</w:t>
        <w:br/>
        <w:br/>
        <w:t>Gardner RJM, Sutherland GR. Chromosome Abnormalities and Genetic Counselling. Oxford University Press. 2011; 4: р. 31-33</w:t>
        <w:br/>
        <w:br/>
        <w:t>Бочков, Н.П. Наследственные болезни/ Н.П. Бочков, Е.К. Гинтер, В.П. Пузырев. - М.:ГЭОТАР Медиа, 2012. - с. 556</w:t>
      </w:r>
    </w:p>
    <w:p>
      <w:pPr>
        <w:pStyle w:val="Heading2"/>
      </w:pPr>
      <w:r>
        <w:t>13. Результаты обследования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Риск повторного рождения больного ребенка в семье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общепопуляционный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зависит от возраста матери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составляет 25 % независимо от пола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составляет 50% независимо от пола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общепопуляционный</w:t>
      </w:r>
    </w:p>
    <w:p>
      <w:pPr>
        <w:ind w:left="504"/>
      </w:pPr>
      <w:r>
        <w:rPr>
          <w:b w:val="0"/>
          <w:i/>
        </w:rPr>
        <w:t>Комментарии: При мозаичной форме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У родителей в кариотипе нет никаких изменений, ситуация носит случайный характер. Риск повторения общепопуляционный.</w:t>
        <w:br/>
        <w:br/>
        <w:t>Gardner RJM, Sutherland GR. Chromosome Abnormalities and Genetic Counselling. Oxford University Press. 2011; 4: р. 31-33</w:t>
        <w:br/>
        <w:br/>
        <w:t>Бочков, Н.П. Наследственные болезни/ Н.П. Бочков, Е.К. Гинтер, В.П. Пузырев. - М.:ГЭОТАР Медиа, 2012. - с. 556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качестве профилактики риска повторного рождения больного ребенка в обследованной семье могут быть рекомендованы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инвазивная пренатальная диагностика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неинвазивный пренатальный тест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пренатальный скрининг беременных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вспомогательные репродуктивные технологии (экстракорпоральное оплодотворение с проведением преимплантационого тестирования на хромосомные аномалии)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пренатальный скрининг беременных</w:t>
      </w:r>
    </w:p>
    <w:p>
      <w:pPr>
        <w:ind w:left="504"/>
      </w:pPr>
      <w:r>
        <w:rPr>
          <w:b w:val="0"/>
          <w:i/>
        </w:rPr>
        <w:t>Комментарий 1: В дополнительных методах профилактики повторного рождения больного ребенка в данной семье нет, так как имеет место мозаичная форма хромосомной патологии, т.е.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Gardner RJM, Sutherland GR. Chromosome Abnormalities and Genetic Counselling. Oxford University Press. 2011; 4: р. 31-33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– М.:ГЭОТАР-Медиа. 2012.-936 с. - с. 556</w:t>
        <w:br/>
        <w:br/>
        <w:t>Комментарий 2: Однако, при наступлении беременности каждой женщине необходимо пройти пренатальный скрининг беременных.</w:t>
        <w:br/>
        <w:br/>
        <w:t>Порядок оказания медицинской помощи по профилю «акушерство и гинекология (за исключением использования вспомогательных репродуктивных технологий)» (утв. приказом Министерства здравоохранения РФ от 1 ноября 2012 г. № 572н)</w:t>
      </w:r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данной клинической ситуации пациенту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симптоматическая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патогенетическая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этиотропная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симптоматическая терапия</w:t>
      </w:r>
    </w:p>
    <w:p>
      <w:pPr>
        <w:ind w:left="504"/>
      </w:pPr>
      <w:r>
        <w:rPr>
          <w:b w:val="0"/>
          <w:i/>
        </w:rPr>
        <w:t>Для многих форм наследственных заболеваний симптоматическое лечение – единственно возможное, позволяющее улучшить качество жизни пациентов.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– М.:ГЭОТАР-Медиа. 2012.-936 с. - с. 728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 целью назначения лечения пациенту необходимо рекомендовать консультацию врача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генетика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невролога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иммунолога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невролога</w:t>
      </w:r>
    </w:p>
    <w:p>
      <w:pPr>
        <w:ind w:left="504"/>
      </w:pPr>
      <w:r>
        <w:rPr>
          <w:b w:val="0"/>
          <w:i/>
        </w:rPr>
        <w:t>Комментарии: Согласно п.3.1.2 профессионального стандарта "Врач-невролог", утверждённому приказом Министерства труда и социально Российской Федерации от 29 января 2019 года N 51н, врач этой специальности имеет трудовую функцию - назначение лечения пациентам при заболеваниях нервной системы.</w:t>
        <w:br/>
        <w:br/>
      </w:r>
      <w:hyperlink r:id="rId28">
        <w:r>
          <w:rPr>
            <w:color w:val="0F766E"/>
            <w:u w:val="single"/>
          </w:rPr>
          <w:t>http://fgosvo.ru/uploadfiles/profstandart/02.046.pdf</w:t>
        </w:r>
      </w:hyperlink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Основным механизмом формирования мозаичной формы трисомии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разрывы сахаро-фосфатных связей в молекуле ДНК и аномальная ее репарация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постзиготическое нерасхождение гомологичных хромосом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слияние диплоидной и гаплоидной гамет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нерасхождение гомологичных хромосом в 1-ом делении мейоза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постзиготическое нерасхождение гомологичных хромосом</w:t>
      </w:r>
    </w:p>
    <w:p>
      <w:pPr>
        <w:ind w:left="504"/>
      </w:pPr>
      <w:r>
        <w:rPr>
          <w:b w:val="0"/>
          <w:i/>
        </w:rPr>
        <w:t>Комментарии:</w:t>
        <w:br/>
        <w:br/>
        <w:t>Все события происходят после оплодотворения изначально с правильной плоидностью гамет. При митотическом делении происходит нерасхождение хромосом. Показано на примере трисомии 21.</w:t>
        <w:br/>
        <w:br/>
        <w:t>{nbsp}</w:t>
        <w:br/>
        <w:br/>
        <w:t>Gardner RJM, Sutherland GR. Chromosome Abnormalities and Genetic Counselling. Oxford University Press. 2011; 4: 41-42.</w:t>
      </w:r>
    </w:p>
    <w:p>
      <w:r>
        <w:drawing>
          <wp:inline xmlns:a="http://schemas.openxmlformats.org/drawingml/2006/main" xmlns:pic="http://schemas.openxmlformats.org/drawingml/2006/picture">
            <wp:extent cx="5303520" cy="10298097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282e6871c5527eb3ace99c74635dc17f2608900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029809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В12.JPG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49" TargetMode="External"/><Relationship Id="rId10" Type="http://schemas.openxmlformats.org/officeDocument/2006/relationships/hyperlink" Target="https://library.mededtech.ru/rest/documents/cr_49/#paragraph_1fk21" TargetMode="External"/><Relationship Id="rId11" Type="http://schemas.openxmlformats.org/officeDocument/2006/relationships/hyperlink" Target="https://library.mededtech.ru/rest/documents/cr_49/#list_item_jeth4" TargetMode="External"/><Relationship Id="rId12" Type="http://schemas.openxmlformats.org/officeDocument/2006/relationships/hyperlink" Target="https://library.mededtech.ru/rest/documents/cr_49/#list_item_ef1n0" TargetMode="External"/><Relationship Id="rId13" Type="http://schemas.openxmlformats.org/officeDocument/2006/relationships/hyperlink" Target="https://omim.org/entry/612349" TargetMode="External"/><Relationship Id="rId14" Type="http://schemas.openxmlformats.org/officeDocument/2006/relationships/hyperlink" Target="https://omim.org/entry/252800" TargetMode="External"/><Relationship Id="rId15" Type="http://schemas.openxmlformats.org/officeDocument/2006/relationships/hyperlink" Target="https://omim.org/entry/604313" TargetMode="External"/><Relationship Id="rId16" Type="http://schemas.openxmlformats.org/officeDocument/2006/relationships/hyperlink" Target="https://omim.org/entry/606953" TargetMode="External"/><Relationship Id="rId17" Type="http://schemas.openxmlformats.org/officeDocument/2006/relationships/hyperlink" Target="https://library.mededtech.ru/rest/documents/cr_49/#list_item_527mr" TargetMode="External"/><Relationship Id="rId18" Type="http://schemas.openxmlformats.org/officeDocument/2006/relationships/hyperlink" Target="https://library.mededtech.ru/rest/documents/cr_49/#paragraph_83roc" TargetMode="External"/><Relationship Id="rId19" Type="http://schemas.openxmlformats.org/officeDocument/2006/relationships/hyperlink" Target="https://omim.org/entry/607014" TargetMode="External"/><Relationship Id="rId20" Type="http://schemas.openxmlformats.org/officeDocument/2006/relationships/hyperlink" Target="https://library.mededtech.ru/rest/documents/cr_49/#paragraph_vanug" TargetMode="External"/><Relationship Id="rId21" Type="http://schemas.openxmlformats.org/officeDocument/2006/relationships/hyperlink" Target="https://library.mededtech.ru/rest/documents/cr_49/#paragraph_b422p" TargetMode="External"/><Relationship Id="rId22" Type="http://schemas.openxmlformats.org/officeDocument/2006/relationships/hyperlink" Target="https://library.mededtech.ru/rest/documents/cr_49/#list_item_7d9da" TargetMode="External"/><Relationship Id="rId23" Type="http://schemas.openxmlformats.org/officeDocument/2006/relationships/hyperlink" Target="https://library.mededtech.ru/rest/documents/cr_49/#list_item_ak297" TargetMode="External"/><Relationship Id="rId24" Type="http://schemas.openxmlformats.org/officeDocument/2006/relationships/hyperlink" Target="https://library.mededtech.ru/rest/documents/cr_49/#paragraph_2pr15" TargetMode="External"/><Relationship Id="rId25" Type="http://schemas.openxmlformats.org/officeDocument/2006/relationships/hyperlink" Target="https://library.mededtech.ru/rest/documents/cr_49/#paragraph_569c8" TargetMode="External"/><Relationship Id="rId26" Type="http://schemas.openxmlformats.org/officeDocument/2006/relationships/hyperlink" Target="https://library.mededtech.ru/rest/documents/cr_49/#paragraph_1qnbe" TargetMode="External"/><Relationship Id="rId27" Type="http://schemas.openxmlformats.org/officeDocument/2006/relationships/image" Target="media/image1.gif"/><Relationship Id="rId28" Type="http://schemas.openxmlformats.org/officeDocument/2006/relationships/hyperlink" Target="http://fgosvo.ru/uploadfiles/profstandart/02.046.pdf" TargetMode="External"/><Relationship Id="rId2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